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200"/>
        <w:gridCol w:w="1400"/>
        <w:gridCol w:w="1400"/>
        <w:gridCol w:w="1600"/>
        <w:gridCol w:w="1900"/>
        <w:gridCol w:w="800"/>
        <w:gridCol w:w="1300"/>
        <w:gridCol w:w="1200"/>
        <w:gridCol w:w="1500"/>
        <w:gridCol w:w="17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Verdacht-Bauteil Nr.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Gebäude/ Ebene/Raum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Einbauort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Material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Bild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Farbe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Schadstoff-verdacht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Proben-bezeichnung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Ergebnis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Küche </w:t>
            </w:r>
          </w:p>
          <w:p>
            <w:pPr>
              <w:spacing w:before="0" w:after="0" w:line="240" w:lineRule="auto"/>
            </w:pPr>
            <w:r>
              <w:t>EG </w:t>
            </w:r>
          </w:p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05045312" name="019fa8bb-5763-7243-95f8-5cd49194271c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111749866" name="019fa8bb-5763-7243-95f8-5cd49194271c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WC </w:t>
            </w:r>
          </w:p>
          <w:p>
            <w:pPr>
              <w:spacing w:before="0" w:after="0" w:line="240" w:lineRule="auto"/>
            </w:pPr>
            <w:r>
              <w:t>EG </w:t>
            </w:r>
          </w:p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666602823" name="019fa8be-0fd4-7d24-be7d-b99706e3e095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388413120" name="019fa8be-0fd4-7d24-be7d-b99706e3e095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MaP-8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Dusche </w:t>
            </w:r>
          </w:p>
          <w:p>
            <w:pPr>
              <w:spacing w:before="0" w:after="0" w:line="240" w:lineRule="auto"/>
            </w:pPr>
            <w:r>
              <w:t>OG </w:t>
            </w:r>
          </w:p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370000963" name="019fa8d4-35af-7817-8bb7-e4c7b53bf0a8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856121920" name="019fa8d4-35af-7817-8bb7-e4c7b53bf0a8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MaP-16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Küche / Gang / WC </w:t>
            </w:r>
          </w:p>
          <w:p>
            <w:pPr>
              <w:spacing w:before="0" w:after="0" w:line="240" w:lineRule="auto"/>
            </w:pPr>
            <w:r>
              <w:t>EG </w:t>
            </w:r>
          </w:p>
          <w:p>
            <w:pPr>
              <w:spacing w:before="0" w:after="0" w:line="240" w:lineRule="auto"/>
            </w:pPr>
            <w:r>
              <w:t>Boden </w:t>
            </w:r>
          </w:p>
        </w:tc>
        <w:tc>
          <w:p>
            <w:pPr>
              <w:spacing w:before="0" w:after="0" w:line="240" w:lineRule="auto"/>
            </w:pPr>
            <w:r>
              <w:t>Boden 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634176826" name="019fa8b3-c607-7e94-a3ca-f95928caf95b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439316620" name="019fa8b3-c607-7e94-a3ca-f95928caf95b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Dusche </w:t>
            </w:r>
          </w:p>
          <w:p>
            <w:pPr>
              <w:spacing w:before="0" w:after="0" w:line="240" w:lineRule="auto"/>
            </w:pPr>
            <w:r>
              <w:t>OG </w:t>
            </w:r>
          </w:p>
          <w:p>
            <w:pPr>
              <w:spacing w:before="0" w:after="0" w:line="240" w:lineRule="auto"/>
            </w:pPr>
            <w:r>
              <w:t>Boden </w:t>
            </w:r>
          </w:p>
        </w:tc>
        <w:tc>
          <w:p>
            <w:pPr>
              <w:spacing w:before="0" w:after="0" w:line="240" w:lineRule="auto"/>
            </w:pPr>
            <w:r>
              <w:t>Boden 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912828519" name="019fa8d4-a33d-7e18-be83-8c7c2e4808a0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144952776" name="019fa8d4-a33d-7e18-be83-8c7c2e4808a0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MaP-17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Küche </w:t>
            </w:r>
          </w:p>
          <w:p>
            <w:pPr>
              <w:spacing w:before="0" w:after="0" w:line="240" w:lineRule="auto"/>
            </w:pPr>
            <w:r>
              <w:t>EG </w:t>
            </w:r>
          </w:p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925490386" name="019fa8bb-f0dd-7b47-bd10-89f4fb94d3c9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134472302" name="019fa8bb-f0dd-7b47-bd10-89f4fb94d3c9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MaP-6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WC </w:t>
            </w:r>
          </w:p>
          <w:p>
            <w:pPr>
              <w:spacing w:before="0" w:after="0" w:line="240" w:lineRule="auto"/>
            </w:pPr>
            <w:r>
              <w:t>EG </w:t>
            </w:r>
          </w:p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069882759" name="019fa8be-8c15-7ca8-bdc7-e17075ac7fac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069739625" name="019fa8be-8c15-7ca8-bdc7-e17075ac7fac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MaP-9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Wohnzimmer </w:t>
            </w:r>
          </w:p>
          <w:p>
            <w:pPr>
              <w:spacing w:before="0" w:after="0" w:line="240" w:lineRule="auto"/>
            </w:pPr>
            <w:r>
              <w:t>EG </w:t>
            </w:r>
          </w:p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2092171814" name="019fa8c2-56a2-7093-80e0-7898ed723a53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23334260" name="019fa8c2-56a2-7093-80e0-7898ed723a53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MaP-11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Schlafzimmer </w:t>
            </w:r>
          </w:p>
          <w:p>
            <w:pPr>
              <w:spacing w:before="0" w:after="0" w:line="240" w:lineRule="auto"/>
            </w:pPr>
            <w:r>
              <w:t>OG </w:t>
            </w:r>
          </w:p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759011382" name="019fa8cc-767e-74e5-9567-e3607e16e422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535973698" name="019fa8cc-767e-74e5-9567-e3607e16e422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MaP-14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Treppenhaus/ Gang </w:t>
            </w:r>
          </w:p>
          <w:p>
            <w:pPr>
              <w:spacing w:before="0" w:after="0" w:line="240" w:lineRule="auto"/>
            </w:pPr>
            <w:r>
              <w:t>EG / OG </w:t>
            </w:r>
          </w:p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341370174" name="019fa8db-050f-73f7-940e-45562cf53425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810776110" name="019fa8db-050f-73f7-940e-45562cf53425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MaP-18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Fassade </w:t>
            </w:r>
          </w:p>
          <w:p>
            <w:pPr>
              <w:spacing w:before="0" w:after="0" w:line="240" w:lineRule="auto"/>
            </w:pPr>
            <w:r>
              <w:t>EG / OG </w:t>
            </w:r>
          </w:p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2104374096" name="019fa8dc-6962-7b8d-99e6-b7634dc190d2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723677761" name="019fa8dc-6962-7b8d-99e6-b7634dc190d2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MaP-19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Küche </w:t>
            </w:r>
          </w:p>
          <w:p>
            <w:pPr>
              <w:spacing w:before="0" w:after="0" w:line="240" w:lineRule="auto"/>
            </w:pPr>
            <w:r>
              <w:t>EG </w:t>
            </w:r>
          </w:p>
          <w:p>
            <w:pPr>
              <w:spacing w:before="0" w:after="0" w:line="240" w:lineRule="auto"/>
            </w:pPr>
            <w:r>
              <w:t>Decke </w:t>
            </w:r>
          </w:p>
        </w:tc>
        <w:tc>
          <w:p>
            <w:pPr>
              <w:spacing w:before="0" w:after="0" w:line="240" w:lineRule="auto"/>
            </w:pPr>
            <w:r>
              <w:t>Decke 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53883958" name="019fa8bc-7672-732d-bcd5-170e48a23e9c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470867082" name="019fa8bc-7672-732d-bcd5-170e48a23e9c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MaP-7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WC </w:t>
            </w:r>
          </w:p>
          <w:p>
            <w:pPr>
              <w:spacing w:before="0" w:after="0" w:line="240" w:lineRule="auto"/>
            </w:pPr>
            <w:r>
              <w:t>EG </w:t>
            </w:r>
          </w:p>
          <w:p>
            <w:pPr>
              <w:spacing w:before="0" w:after="0" w:line="240" w:lineRule="auto"/>
            </w:pPr>
            <w:r>
              <w:t>Decke </w:t>
            </w:r>
          </w:p>
        </w:tc>
        <w:tc>
          <w:p>
            <w:pPr>
              <w:spacing w:before="0" w:after="0" w:line="240" w:lineRule="auto"/>
            </w:pPr>
            <w:r>
              <w:t>Decke 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862388029" name="019fa8be-dc6f-793f-966d-9b6f65f8221c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485466577" name="019fa8be-dc6f-793f-966d-9b6f65f8221c"/>
                          <pic:cNvPicPr/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MaP-10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Wohnzimmer </w:t>
            </w:r>
          </w:p>
          <w:p>
            <w:pPr>
              <w:spacing w:before="0" w:after="0" w:line="240" w:lineRule="auto"/>
            </w:pPr>
            <w:r>
              <w:t>EG </w:t>
            </w:r>
          </w:p>
          <w:p>
            <w:pPr>
              <w:spacing w:before="0" w:after="0" w:line="240" w:lineRule="auto"/>
            </w:pPr>
            <w:r>
              <w:t>Decke </w:t>
            </w:r>
          </w:p>
        </w:tc>
        <w:tc>
          <w:p>
            <w:pPr>
              <w:spacing w:before="0" w:after="0" w:line="240" w:lineRule="auto"/>
            </w:pPr>
            <w:r>
              <w:t>Decke 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402400780" name="019fa8c2-be50-79ea-974b-3f32373d9921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138865118" name="019fa8c2-be50-79ea-974b-3f32373d9921"/>
                          <pic:cNvPicPr/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MaP-12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Schlafzimmer </w:t>
            </w:r>
          </w:p>
          <w:p>
            <w:pPr>
              <w:spacing w:before="0" w:after="0" w:line="240" w:lineRule="auto"/>
            </w:pPr>
            <w:r>
              <w:t>OG </w:t>
            </w:r>
          </w:p>
          <w:p>
            <w:pPr>
              <w:spacing w:before="0" w:after="0" w:line="240" w:lineRule="auto"/>
            </w:pPr>
            <w:r>
              <w:t>Decke </w:t>
            </w:r>
          </w:p>
        </w:tc>
        <w:tc>
          <w:p>
            <w:pPr>
              <w:spacing w:before="0" w:after="0" w:line="240" w:lineRule="auto"/>
            </w:pPr>
            <w:r>
              <w:t>Decke 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754518210" name="019fa8cc-d7f3-71c0-ad0c-2d2077053243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581591472" name="019fa8cc-d7f3-71c0-ad0c-2d2077053243"/>
                          <pic:cNvPicPr/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MaP-15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Werkstatt </w:t>
            </w:r>
          </w:p>
          <w:p>
            <w:pPr>
              <w:spacing w:before="0" w:after="0" w:line="240" w:lineRule="auto"/>
            </w:pPr>
            <w:r>
              <w:t>EG </w:t>
            </w:r>
          </w:p>
          <w:p>
            <w:pPr>
              <w:spacing w:before="0" w:after="0" w:line="240" w:lineRule="auto"/>
            </w:pPr>
            <w:r>
              <w:t>Boden </w:t>
            </w:r>
          </w:p>
        </w:tc>
        <w:tc>
          <w:p>
            <w:pPr>
              <w:spacing w:before="0" w:after="0" w:line="240" w:lineRule="auto"/>
            </w:pPr>
            <w:r>
              <w:t>Boden </w:t>
            </w:r>
          </w:p>
        </w:tc>
        <w:tc>
          <w:p>
            <w:pPr>
              <w:spacing w:before="0" w:after="0" w:line="240" w:lineRule="auto"/>
            </w:pPr>
            <w:r>
              <w:t>Cushion Vinyl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623384070" name="019fa8aa-bbef-7e7a-bfe1-0f7b067fd07c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959250949" name="019fa8aa-bbef-7e7a-bfe1-0f7b067fd07c"/>
                          <pic:cNvPicPr/>
                        </pic:nvPicPr>
                        <pic:blipFill>
                          <a:blip r:embed="rId1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Werkstatt / Luftschutz Raum </w:t>
            </w:r>
          </w:p>
          <w:p>
            <w:pPr>
              <w:spacing w:before="0" w:after="0" w:line="240" w:lineRule="auto"/>
            </w:pPr>
            <w:r>
              <w:t>EG </w:t>
            </w:r>
          </w:p>
          <w:p>
            <w:pPr>
              <w:spacing w:before="0" w:after="0" w:line="240" w:lineRule="auto"/>
            </w:pPr>
            <w:r>
              <w:t>Boden </w:t>
            </w:r>
          </w:p>
        </w:tc>
        <w:tc>
          <w:p>
            <w:pPr>
              <w:spacing w:before="0" w:after="0" w:line="240" w:lineRule="auto"/>
            </w:pPr>
            <w:r>
              <w:t>Boden </w:t>
            </w:r>
          </w:p>
        </w:tc>
        <w:tc>
          <w:p>
            <w:pPr>
              <w:spacing w:before="0" w:after="0" w:line="240" w:lineRule="auto"/>
            </w:pPr>
            <w:r>
              <w:t>spezielle Anstrich-, Beschichtungsstoffe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722677635" name="019fa8ae-790e-7ce2-a4fd-b8e191400114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040656606" name="019fa8ae-790e-7ce2-a4fd-b8e191400114"/>
                          <pic:cNvPicPr/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PCB</w:t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Küche / Gang / WC </w:t>
            </w:r>
          </w:p>
          <w:p>
            <w:pPr>
              <w:spacing w:before="0" w:after="0" w:line="240" w:lineRule="auto"/>
            </w:pPr>
            <w:r>
              <w:t>EG </w:t>
            </w:r>
          </w:p>
          <w:p>
            <w:pPr>
              <w:spacing w:before="0" w:after="0" w:line="240" w:lineRule="auto"/>
            </w:pPr>
            <w:r>
              <w:t>Sockel </w:t>
            </w:r>
          </w:p>
        </w:tc>
        <w:tc>
          <w:p>
            <w:pPr>
              <w:spacing w:before="0" w:after="0" w:line="240" w:lineRule="auto"/>
            </w:pPr>
            <w:r>
              <w:t>Sockel 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502881731" name="019fa8b2-ca33-7356-819c-0001b5c9b97c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523826336" name="019fa8b2-ca33-7356-819c-0001b5c9b97c"/>
                          <pic:cNvPicPr/>
                        </pic:nvPicPr>
                        <pic:blipFill>
                          <a:blip r:embed="rId2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VM-8</w:t>
            </w:r>
          </w:p>
        </w:tc>
        <w:tc>
          <w:p>
            <w:pPr>
              <w:spacing w:before="0" w:after="0" w:line="240" w:lineRule="auto"/>
            </w:pPr>
            <w:r>
              <w:t>alle Schlafzimmer </w:t>
            </w:r>
          </w:p>
          <w:p>
            <w:pPr>
              <w:spacing w:before="0" w:after="0" w:line="240" w:lineRule="auto"/>
            </w:pPr>
            <w:r>
              <w:t>OG </w:t>
            </w:r>
          </w:p>
          <w:p>
            <w:pPr>
              <w:spacing w:before="0" w:after="0" w:line="240" w:lineRule="auto"/>
            </w:pPr>
            <w:r>
              <w:t>Boden </w:t>
            </w:r>
          </w:p>
        </w:tc>
        <w:tc>
          <w:p>
            <w:pPr>
              <w:spacing w:before="0" w:after="0" w:line="240" w:lineRule="auto"/>
            </w:pPr>
            <w:r>
              <w:t>Boden </w:t>
            </w:r>
          </w:p>
        </w:tc>
        <w:tc>
          <w:p>
            <w:pPr>
              <w:spacing w:before="0" w:after="0" w:line="240" w:lineRule="auto"/>
            </w:pPr>
            <w:r>
              <w:t>Klebstoffe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374205465" name="019fa8cb-da74-79f0-8d5d-c64eaed0ace1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169425585" name="019fa8cb-da74-79f0-8d5d-c64eaed0ace1"/>
                          <pic:cNvPicPr/>
                        </pic:nvPicPr>
                        <pic:blipFill>
                          <a:blip r:embed="rId2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MaP-13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</w:tbl>
    <w:sectPr>
      <w:headerReference w:type="default" r:id="rId3"/>
      <w:footerReference w:type="default" r:id="rId23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Ruggenstrasse 44, Birmensdorf</w:t>
          </w:r>
        </w:p>
        <w:p>
          <w:pPr>
            <w:spacing w:before="0" w:after="0"/>
          </w:pPr>
          <w:r>
            <w:t>1107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Schadstoffkataster nach VDI 6202 Bl.1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media/document_image_rId10.jpeg" Type="http://schemas.openxmlformats.org/officeDocument/2006/relationships/image" Id="rId10"/>
    <Relationship Target="media/document_image_rId11.jpeg" Type="http://schemas.openxmlformats.org/officeDocument/2006/relationships/image" Id="rId11"/>
    <Relationship Target="media/document_image_rId12.jpeg" Type="http://schemas.openxmlformats.org/officeDocument/2006/relationships/image" Id="rId12"/>
    <Relationship Target="media/document_image_rId13.jpeg" Type="http://schemas.openxmlformats.org/officeDocument/2006/relationships/image" Id="rId13"/>
    <Relationship Target="media/document_image_rId14.jpeg" Type="http://schemas.openxmlformats.org/officeDocument/2006/relationships/image" Id="rId14"/>
    <Relationship Target="media/document_image_rId15.jpeg" Type="http://schemas.openxmlformats.org/officeDocument/2006/relationships/image" Id="rId15"/>
    <Relationship Target="media/document_image_rId16.jpeg" Type="http://schemas.openxmlformats.org/officeDocument/2006/relationships/image" Id="rId16"/>
    <Relationship Target="media/document_image_rId17.jpeg" Type="http://schemas.openxmlformats.org/officeDocument/2006/relationships/image" Id="rId17"/>
    <Relationship Target="media/document_image_rId18.jpeg" Type="http://schemas.openxmlformats.org/officeDocument/2006/relationships/image" Id="rId18"/>
    <Relationship Target="media/document_image_rId19.jpeg" Type="http://schemas.openxmlformats.org/officeDocument/2006/relationships/image" Id="rId19"/>
    <Relationship Target="media/document_image_rId20.jpeg" Type="http://schemas.openxmlformats.org/officeDocument/2006/relationships/image" Id="rId20"/>
    <Relationship Target="media/document_image_rId21.jpeg" Type="http://schemas.openxmlformats.org/officeDocument/2006/relationships/image" Id="rId21"/>
    <Relationship Target="media/document_image_rId22.jpeg" Type="http://schemas.openxmlformats.org/officeDocument/2006/relationships/image" Id="rId22"/>
    <Relationship Target="footer.xml" Type="http://schemas.openxmlformats.org/officeDocument/2006/relationships/footer" Id="rId2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